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5. OG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781517091" name="8b6a90f0-f033-11ef-b7bb-116e71075b5f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9869362" name="8b6a90f0-f033-11ef-b7bb-116e71075b5f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5. OG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411231648" name="b26eaa10-f033-11ef-b3bf-0bef301624e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18929808" name="b26eaa10-f033-11ef-b3bf-0bef301624ea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Küche / Bad </w:t>
            </w:r>
          </w:p>
          <w:p>
            <w:pPr>
              <w:spacing w:before="0" w:after="0" w:line="240" w:lineRule="auto"/>
            </w:pPr>
            <w:r>
              <w:t>5. OG </w:t>
            </w:r>
          </w:p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Putz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841971811" name="c67290d0-f033-11ef-aa07-436f30c5b6bb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5081949" name="c67290d0-f033-11ef-aa07-436f30c5b6bb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Küche / Bad </w:t>
            </w:r>
          </w:p>
          <w:p>
            <w:pPr>
              <w:spacing w:before="0" w:after="0" w:line="240" w:lineRule="auto"/>
            </w:pPr>
            <w:r>
              <w:t>5. OG 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088355855" name="f479dc40-f033-11ef-a0a9-bd3684fba47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11845968" name="f479dc40-f033-11ef-a0a9-bd3684fba474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Bad </w:t>
            </w:r>
          </w:p>
          <w:p>
            <w:pPr>
              <w:spacing w:before="0" w:after="0" w:line="240" w:lineRule="auto"/>
            </w:pPr>
            <w:r>
              <w:t>5. OG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817921902" name="193082f0-f034-11ef-ae6f-91811882fca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18271019" name="193082f0-f034-11ef-ae6f-91811882fcad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Bad </w:t>
            </w:r>
          </w:p>
          <w:p>
            <w:pPr>
              <w:spacing w:before="0" w:after="0" w:line="240" w:lineRule="auto"/>
            </w:pPr>
            <w:r>
              <w:t>5. OG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635883131" name="327af7e0-f034-11ef-8279-9daf08b765f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52684775" name="327af7e0-f034-11ef-8279-9daf08b765f7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Wohnzimmer </w:t>
            </w:r>
          </w:p>
          <w:p>
            <w:pPr>
              <w:spacing w:before="0" w:after="0" w:line="240" w:lineRule="auto"/>
            </w:pPr>
            <w:r>
              <w:t>5. OG 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572968116" name="7cf21420-f034-11ef-97bf-5b48633cf2b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90303874" name="7cf21420-f034-11ef-97bf-5b48633cf2bd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Gang / Estrich </w:t>
            </w:r>
          </w:p>
          <w:p>
            <w:pPr>
              <w:spacing w:before="0" w:after="0" w:line="240" w:lineRule="auto"/>
            </w:pPr>
            <w:r>
              <w:t>5. OG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170850512" name="98a858f0-f034-11ef-a39b-a7775b93354b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37804756" name="98a858f0-f034-11ef-a39b-a7775b93354b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Waschküche </w:t>
            </w:r>
          </w:p>
          <w:p>
            <w:pPr>
              <w:spacing w:before="0" w:after="0" w:line="240" w:lineRule="auto"/>
            </w:pPr>
            <w:r>
              <w:t>5. OG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950627337" name="bc2b1380-f034-11ef-8658-f1946d8bedab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10086315" name="bc2b1380-f034-11ef-8658-f1946d8bedab.jp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Waschküche </w:t>
            </w:r>
          </w:p>
          <w:p>
            <w:pPr>
              <w:spacing w:before="0" w:after="0" w:line="240" w:lineRule="auto"/>
            </w:pPr>
            <w:r>
              <w:t>5. OG </w:t>
            </w:r>
          </w:p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751517261" name="dcb72350-f034-11ef-bcf6-cdf443aaa1d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79007966" name="dcb72350-f034-11ef-bcf6-cdf443aaa1d2.jp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1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WHG. Oberer Graben 46, 9000 St. Gallen  </w:t>
          </w:r>
        </w:p>
        <w:p>
          <w:pPr>
            <w:spacing w:before="0" w:after="0"/>
          </w:pPr>
          <w:r>
            <w:t/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footer.xml" Type="http://schemas.openxmlformats.org/officeDocument/2006/relationships/footer" Id="rId1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